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5964347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3795395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9046131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125658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9934977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9074607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8026486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557668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1151900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619123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8753744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9304077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0438094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024169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3681597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2316197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